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3395454" name="ab387c30-22a5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663249" name="ab387c30-22a5-11f1-921c-d92c18dbe49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4219391" name="b9fdc400-22a5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708812" name="b9fdc400-22a5-11f1-921c-d92c18dbe49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2641426" name="ce021ff0-22a5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5283010" name="ce021ff0-22a5-11f1-921c-d92c18dbe49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7530996" name="2ea9c6f0-22a6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505820" name="2ea9c6f0-22a6-11f1-921c-d92c18dbe49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054336" name="4a24d780-22a6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475726" name="4a24d780-22a6-11f1-921c-d92c18dbe49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Treppenhaus/ Gang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8797043" name="5ce60510-22a6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517492" name="5ce60510-22a6-11f1-921c-d92c18dbe49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Treppenhaus/ Gang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5823712" name="8cb20af0-22a6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534019" name="8cb20af0-22a6-11f1-921c-d92c18dbe49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1888497" name="6bd39ff0-22a7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8035904" name="6bd39ff0-22a7-11f1-921c-d92c18dbe49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3619275" name="7dadeff0-22a7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88551" name="7dadeff0-22a7-11f1-921c-d92c18dbe49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0922012" name="8b6dfcc0-22a7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333757" name="8b6dfcc0-22a7-11f1-921c-d92c18dbe49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7280204" name="17d85660-22a8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0695622" name="17d85660-22a8-11f1-921c-d92c18dbe49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79611" name="291b9680-22a8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621064" name="291b9680-22a8-11f1-921c-d92c18dbe49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7804916" name="907d58e0-22a8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07993" name="907d58e0-22a8-11f1-921c-d92c18dbe49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5750381" name="ec7f1e80-22a8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086562" name="ec7f1e80-22a8-11f1-921c-d92c18dbe49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4344074" name="bcda8150-22a9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8988821" name="bcda8150-22a9-11f1-921c-d92c18dbe49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4079214" name="cd617650-22a9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2564867" name="cd617650-22a9-11f1-921c-d92c18dbe49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Brandschutz unter Beleuchtung </w:t>
            </w:r>
          </w:p>
        </w:tc>
        <w:tc>
          <w:p>
            <w:pPr>
              <w:spacing w:before="0" w:after="0" w:line="240" w:lineRule="auto"/>
            </w:pPr>
            <w:r>
              <w:t>Brandschutz unter Beleuchtung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6997470" name="14adb870-22aa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9427597" name="14adb870-22aa-11f1-921c-d92c18dbe49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622712" name="31f8f520-22aa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3497751" name="31f8f520-22aa-11f1-921c-d92c18dbe49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5112510" name="f32fd920-22aa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748164" name="f32fd920-22aa-11f1-921c-d92c18dbe49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Fassde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4602662" name="33e2a740-22ab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3235481" name="33e2a740-22ab-11f1-921c-d92c18dbe49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Widenmattweg 7, 5617 Tennwil </w:t>
          </w:r>
        </w:p>
        <w:p>
          <w:pPr>
            <w:spacing w:before="0" w:after="0"/>
          </w:pPr>
          <w:r>
            <w:t>765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